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99052" w14:textId="77777777" w:rsidR="003F64A2" w:rsidRPr="00423ED0" w:rsidRDefault="003F64A2" w:rsidP="003F64A2">
      <w:pPr>
        <w:pStyle w:val="BijlageGenummerdKop"/>
        <w:ind w:firstLine="0"/>
      </w:pPr>
      <w:bookmarkStart w:id="0" w:name="_Toc215565350"/>
      <w:bookmarkStart w:id="1" w:name="_Toc232580350"/>
      <w:bookmarkStart w:id="2" w:name="_Toc232582939"/>
      <w:bookmarkStart w:id="3" w:name="_Toc232586989"/>
      <w:bookmarkStart w:id="4" w:name="bwKopBijlage_A"/>
      <w:r w:rsidRPr="00423ED0">
        <w:t>Aanmeldingsformulier</w:t>
      </w:r>
      <w:bookmarkEnd w:id="0"/>
    </w:p>
    <w:p w14:paraId="4F527B32" w14:textId="77777777" w:rsidR="003F64A2" w:rsidRPr="00423ED0" w:rsidRDefault="003F64A2" w:rsidP="003F64A2">
      <w:pPr>
        <w:rPr>
          <w:rFonts w:cs="V&amp;W Syntax (Adobe)"/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423ED0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423ED0">
        <w:rPr>
          <w:rFonts w:cs="V&amp;W Syntax (Adobe)"/>
          <w:vanish/>
          <w:color w:val="E0E0E0"/>
          <w:lang w:val="nl-NL"/>
        </w:rPr>
        <w:t xml:space="preserve">selectie voor </w:t>
      </w:r>
      <w:bookmarkEnd w:id="6"/>
      <w:proofErr w:type="spellStart"/>
      <w:r w:rsidRPr="00423ED0">
        <w:rPr>
          <w:rFonts w:cs="V&amp;W Syntax (Adobe)"/>
          <w:color w:val="000000"/>
          <w:lang w:val="nl-NL"/>
        </w:rPr>
        <w:t>de</w:t>
      </w:r>
      <w:proofErr w:type="spellEnd"/>
      <w:r w:rsidRPr="00423ED0">
        <w:rPr>
          <w:rFonts w:cs="V&amp;W Syntax (Adobe)"/>
          <w:color w:val="000000"/>
          <w:lang w:val="nl-NL"/>
        </w:rPr>
        <w:t xml:space="preserve"> aanbesteding volgens de </w:t>
      </w:r>
      <w:bookmarkStart w:id="7" w:name="bwBijl_A_AP_NO"/>
      <w:r w:rsidRPr="00423ED0">
        <w:rPr>
          <w:rFonts w:cs="V&amp;W Syntax (Adobe)"/>
          <w:color w:val="000000"/>
          <w:lang w:val="nl-NL"/>
        </w:rPr>
        <w:t>niet-openbare procedure</w:t>
      </w:r>
      <w:bookmarkStart w:id="8" w:name="bwBijl_A_AP_CD"/>
      <w:bookmarkEnd w:id="7"/>
      <w:r w:rsidRPr="00423ED0">
        <w:rPr>
          <w:rFonts w:cs="V&amp;W Syntax (Adobe)"/>
          <w:vanish/>
          <w:color w:val="E0E0E0"/>
          <w:lang w:val="nl-NL"/>
        </w:rPr>
        <w:t>concurrentiegerichte dialoog</w:t>
      </w:r>
      <w:bookmarkEnd w:id="8"/>
      <w:r w:rsidRPr="00423ED0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NO_2"/>
      <w:r w:rsidRPr="00423ED0">
        <w:rPr>
          <w:rFonts w:cs="V&amp;W Syntax (Adobe)"/>
          <w:color w:val="000000"/>
          <w:lang w:val="nl-NL"/>
        </w:rPr>
        <w:t>3</w:t>
      </w:r>
      <w:bookmarkStart w:id="10" w:name="bwBijl_A_AP_CD_2"/>
      <w:bookmarkEnd w:id="9"/>
      <w:r w:rsidRPr="00423ED0">
        <w:rPr>
          <w:rFonts w:cs="V&amp;W Syntax (Adobe)"/>
          <w:vanish/>
          <w:color w:val="E0E0E0"/>
          <w:lang w:val="nl-NL"/>
        </w:rPr>
        <w:t>4</w:t>
      </w:r>
      <w:bookmarkEnd w:id="10"/>
      <w:r w:rsidRPr="00423ED0">
        <w:rPr>
          <w:rFonts w:cs="V&amp;W Syntax (Adobe)"/>
          <w:color w:val="000000"/>
          <w:lang w:val="nl-NL"/>
        </w:rPr>
        <w:t xml:space="preserve"> van het ARW 2016, van de opdracht met zaaknummer </w:t>
      </w:r>
      <w:bookmarkStart w:id="11" w:name="bwBijl_A_AP_NO_CD_1"/>
      <w:r w:rsidRPr="00423ED0">
        <w:rPr>
          <w:color w:val="000000"/>
          <w:lang w:val="nl-NL"/>
        </w:rPr>
        <w:fldChar w:fldCharType="begin"/>
      </w:r>
      <w:r w:rsidRPr="00423ED0">
        <w:rPr>
          <w:color w:val="000000"/>
          <w:lang w:val="nl-NL"/>
        </w:rPr>
        <w:instrText xml:space="preserve"> DOCPROPERTY  PS_REFERENCE  \* MERGEFORMAT </w:instrText>
      </w:r>
      <w:r w:rsidRPr="00423ED0">
        <w:rPr>
          <w:color w:val="000000"/>
          <w:lang w:val="nl-NL"/>
        </w:rPr>
        <w:fldChar w:fldCharType="separate"/>
      </w:r>
      <w:r w:rsidRPr="00423ED0">
        <w:rPr>
          <w:color w:val="000000"/>
          <w:lang w:val="nl-NL"/>
        </w:rPr>
        <w:t>31209876</w:t>
      </w:r>
      <w:r w:rsidRPr="00423ED0">
        <w:rPr>
          <w:color w:val="000000"/>
          <w:lang w:val="nl-NL"/>
        </w:rPr>
        <w:fldChar w:fldCharType="end"/>
      </w:r>
      <w:bookmarkEnd w:id="11"/>
      <w:r w:rsidRPr="00423ED0">
        <w:rPr>
          <w:rFonts w:cs="V&amp;W Syntax (Adobe)"/>
          <w:color w:val="000000"/>
          <w:lang w:val="nl-NL"/>
        </w:rPr>
        <w:t xml:space="preserve"> </w:t>
      </w:r>
      <w:r w:rsidRPr="00423ED0">
        <w:rPr>
          <w:color w:val="000000"/>
          <w:lang w:val="nl-NL"/>
        </w:rPr>
        <w:t xml:space="preserve">voor het </w:t>
      </w:r>
      <w:bookmarkStart w:id="12" w:name="bwBijl_A_AP_NO_CD_2"/>
      <w:r w:rsidRPr="00423ED0">
        <w:rPr>
          <w:color w:val="000000"/>
          <w:lang w:val="nl-NL"/>
        </w:rPr>
        <w:fldChar w:fldCharType="begin"/>
      </w:r>
      <w:r w:rsidRPr="00423ED0">
        <w:rPr>
          <w:color w:val="000000"/>
          <w:lang w:val="nl-NL"/>
        </w:rPr>
        <w:instrText xml:space="preserve"> DOCPROPERTY  ZAAK_ONDERWERP  \* MERGEFORMAT </w:instrText>
      </w:r>
      <w:r w:rsidRPr="00423ED0">
        <w:rPr>
          <w:color w:val="000000"/>
          <w:lang w:val="nl-NL"/>
        </w:rPr>
        <w:fldChar w:fldCharType="separate"/>
      </w:r>
      <w:r w:rsidRPr="00423ED0">
        <w:rPr>
          <w:bCs/>
          <w:color w:val="000000"/>
          <w:lang w:val="nl-NL"/>
        </w:rPr>
        <w:t>Raamovereenkomst</w:t>
      </w:r>
      <w:r w:rsidRPr="00423ED0">
        <w:rPr>
          <w:color w:val="000000"/>
          <w:lang w:val="nl-NL"/>
        </w:rPr>
        <w:t xml:space="preserve"> variabel onderhoud bruggen en sluizen Noord- Nederland</w:t>
      </w:r>
      <w:r w:rsidRPr="00423ED0">
        <w:rPr>
          <w:bCs/>
          <w:color w:val="000000"/>
          <w:lang w:val="nl-NL"/>
        </w:rPr>
        <w:fldChar w:fldCharType="end"/>
      </w:r>
      <w:bookmarkEnd w:id="12"/>
      <w:r w:rsidRPr="00423ED0">
        <w:rPr>
          <w:rFonts w:cs="V&amp;W Syntax (Adobe)"/>
          <w:color w:val="000000"/>
          <w:lang w:val="nl-NL"/>
        </w:rPr>
        <w:t>.</w:t>
      </w:r>
    </w:p>
    <w:p w14:paraId="2A4D0C1A" w14:textId="77777777" w:rsidR="003F64A2" w:rsidRPr="00423ED0" w:rsidRDefault="003F64A2" w:rsidP="003F64A2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68D5FA3D" w14:textId="77777777" w:rsidR="003F64A2" w:rsidRPr="00423ED0" w:rsidRDefault="003F64A2" w:rsidP="003F64A2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14:paraId="73EDEA39" w14:textId="77777777" w:rsidR="003F64A2" w:rsidRPr="00423ED0" w:rsidRDefault="003F64A2" w:rsidP="003F64A2">
      <w:pPr>
        <w:numPr>
          <w:ilvl w:val="0"/>
          <w:numId w:val="33"/>
        </w:numPr>
        <w:tabs>
          <w:tab w:val="left" w:pos="2098"/>
        </w:tabs>
        <w:ind w:left="0" w:firstLine="0"/>
        <w:rPr>
          <w:rFonts w:cs="Verdana"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 xml:space="preserve">Gegevens aanbesteder: </w:t>
      </w:r>
      <w:bookmarkStart w:id="13" w:name="bwBijl_A_AP_NO_CD_HT_1"/>
      <w:r w:rsidRPr="00423ED0">
        <w:rPr>
          <w:rStyle w:val="Verborgentekst"/>
          <w:lang w:val="nl-NL"/>
        </w:rPr>
        <w:t xml:space="preserve">(in te vullen door de aanbesteder) </w:t>
      </w:r>
      <w:bookmarkEnd w:id="13"/>
      <w:r w:rsidRPr="00423ED0">
        <w:rPr>
          <w:rFonts w:cs="Verdana"/>
          <w:b/>
          <w:bCs/>
          <w:color w:val="000000"/>
          <w:lang w:val="nl-NL"/>
        </w:rPr>
        <w:br/>
      </w:r>
      <w:r w:rsidRPr="00423ED0">
        <w:rPr>
          <w:color w:val="000000"/>
          <w:lang w:val="nl-NL"/>
        </w:rPr>
        <w:t>Rijkswaterstaat</w:t>
      </w:r>
      <w:r w:rsidRPr="00423ED0">
        <w:rPr>
          <w:color w:val="000000"/>
          <w:lang w:val="nl-NL"/>
        </w:rPr>
        <w:tab/>
        <w:t xml:space="preserve"> </w:t>
      </w:r>
      <w:bookmarkStart w:id="14" w:name="bwBijl_A_AP_NO_CD_3"/>
      <w:r w:rsidRPr="00423ED0">
        <w:rPr>
          <w:color w:val="000000"/>
          <w:lang w:val="nl-NL"/>
        </w:rPr>
        <w:fldChar w:fldCharType="begin"/>
      </w:r>
      <w:r w:rsidRPr="00423ED0">
        <w:rPr>
          <w:color w:val="000000"/>
          <w:lang w:val="nl-NL"/>
        </w:rPr>
        <w:instrText xml:space="preserve"> DOCPROPERTY  AFZ_NAAM2  \* MERGEFORMAT </w:instrText>
      </w:r>
      <w:r w:rsidRPr="00423ED0">
        <w:rPr>
          <w:color w:val="000000"/>
          <w:lang w:val="nl-NL"/>
        </w:rPr>
        <w:fldChar w:fldCharType="separate"/>
      </w:r>
      <w:r w:rsidRPr="00423ED0">
        <w:rPr>
          <w:color w:val="000000"/>
          <w:lang w:val="nl-NL"/>
        </w:rPr>
        <w:t>Programma's, Projecten en Onderhoud Noord- Nederland</w:t>
      </w:r>
      <w:r w:rsidRPr="00423ED0">
        <w:rPr>
          <w:color w:val="000000"/>
          <w:lang w:val="nl-NL"/>
        </w:rPr>
        <w:fldChar w:fldCharType="end"/>
      </w:r>
      <w:bookmarkEnd w:id="14"/>
    </w:p>
    <w:p w14:paraId="093F7469" w14:textId="77777777" w:rsidR="003F64A2" w:rsidRPr="00423ED0" w:rsidRDefault="003F64A2" w:rsidP="003F64A2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423ED0">
        <w:rPr>
          <w:rFonts w:cs="Verdana"/>
          <w:color w:val="000000"/>
          <w:sz w:val="18"/>
          <w:lang w:val="nl-NL"/>
        </w:rPr>
        <w:t>Adres:</w:t>
      </w:r>
      <w:r w:rsidRPr="00423ED0">
        <w:rPr>
          <w:rFonts w:cs="Verdana"/>
          <w:color w:val="000000"/>
          <w:sz w:val="18"/>
          <w:lang w:val="nl-NL"/>
        </w:rPr>
        <w:tab/>
        <w:t xml:space="preserve"> </w:t>
      </w:r>
      <w:bookmarkStart w:id="15" w:name="bwBijl_A_AP_NO_CD_4"/>
      <w:r w:rsidRPr="00423ED0">
        <w:rPr>
          <w:rStyle w:val="referentiegegevens"/>
          <w:color w:val="000000"/>
          <w:lang w:val="nl-NL"/>
        </w:rPr>
        <w:fldChar w:fldCharType="begin"/>
      </w:r>
      <w:r w:rsidRPr="00423ED0">
        <w:rPr>
          <w:rStyle w:val="referentiegegevens"/>
          <w:color w:val="000000"/>
          <w:lang w:val="nl-NL"/>
        </w:rPr>
        <w:instrText xml:space="preserve"> DOCPROPERTY </w:instrText>
      </w:r>
      <w:r w:rsidRPr="00423ED0">
        <w:rPr>
          <w:rFonts w:cs="Arial"/>
          <w:color w:val="000000"/>
          <w:sz w:val="18"/>
          <w:lang w:val="nl-NL"/>
        </w:rPr>
        <w:instrText>AFZ_POSTBUS</w:instrText>
      </w:r>
      <w:r w:rsidRPr="00423ED0">
        <w:rPr>
          <w:rStyle w:val="referentiegegevens"/>
          <w:color w:val="000000"/>
          <w:lang w:val="nl-NL"/>
        </w:rPr>
        <w:instrText xml:space="preserve"> </w:instrText>
      </w:r>
      <w:r w:rsidRPr="00423ED0">
        <w:rPr>
          <w:rStyle w:val="referentiegegevens"/>
          <w:color w:val="000000"/>
          <w:lang w:val="nl-NL"/>
        </w:rPr>
        <w:fldChar w:fldCharType="separate"/>
      </w:r>
      <w:r w:rsidRPr="00423ED0">
        <w:rPr>
          <w:rStyle w:val="referentiegegevens"/>
          <w:color w:val="000000"/>
          <w:lang w:val="nl-NL"/>
        </w:rPr>
        <w:t>Griffioenlaan 2</w:t>
      </w:r>
      <w:r w:rsidRPr="00423ED0">
        <w:rPr>
          <w:rStyle w:val="referentiegegevens"/>
          <w:color w:val="000000"/>
          <w:lang w:val="nl-NL"/>
        </w:rPr>
        <w:fldChar w:fldCharType="end"/>
      </w:r>
      <w:bookmarkEnd w:id="15"/>
    </w:p>
    <w:p w14:paraId="6261A29B" w14:textId="77777777" w:rsidR="003F64A2" w:rsidRPr="00423ED0" w:rsidRDefault="003F64A2" w:rsidP="003F64A2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423ED0">
        <w:rPr>
          <w:rFonts w:cs="Verdana"/>
          <w:color w:val="000000"/>
          <w:lang w:val="nl-NL"/>
        </w:rPr>
        <w:tab/>
      </w:r>
      <w:bookmarkStart w:id="16" w:name="bwBijl_A_AP_NO_CD_5"/>
      <w:r w:rsidRPr="00423ED0">
        <w:rPr>
          <w:rStyle w:val="referentiegegevens"/>
          <w:color w:val="000000"/>
          <w:lang w:val="nl-NL"/>
        </w:rPr>
        <w:fldChar w:fldCharType="begin"/>
      </w:r>
      <w:r w:rsidRPr="00423ED0">
        <w:rPr>
          <w:rStyle w:val="referentiegegevens"/>
          <w:color w:val="000000"/>
          <w:lang w:val="nl-NL"/>
        </w:rPr>
        <w:instrText xml:space="preserve"> DOCPROPERTY </w:instrText>
      </w:r>
      <w:r w:rsidRPr="00423ED0">
        <w:rPr>
          <w:rFonts w:cs="Arial"/>
          <w:color w:val="000000"/>
          <w:lang w:val="nl-NL"/>
        </w:rPr>
        <w:instrText>AFZ_POSTBUS_POSTCODE_PLAATS</w:instrText>
      </w:r>
      <w:r w:rsidRPr="00423ED0">
        <w:rPr>
          <w:rStyle w:val="referentiegegevens"/>
          <w:color w:val="000000"/>
          <w:lang w:val="nl-NL"/>
        </w:rPr>
        <w:instrText xml:space="preserve"> </w:instrText>
      </w:r>
      <w:r w:rsidRPr="00423ED0">
        <w:rPr>
          <w:rStyle w:val="referentiegegevens"/>
          <w:color w:val="000000"/>
          <w:lang w:val="nl-NL"/>
        </w:rPr>
        <w:fldChar w:fldCharType="separate"/>
      </w:r>
      <w:r w:rsidRPr="00423ED0">
        <w:rPr>
          <w:rStyle w:val="referentiegegevens"/>
          <w:color w:val="000000"/>
          <w:lang w:val="nl-NL"/>
        </w:rPr>
        <w:t>Postbus 2232, 3500 GH Utrecht</w:t>
      </w:r>
      <w:r w:rsidRPr="00423ED0">
        <w:rPr>
          <w:rStyle w:val="referentiegegevens"/>
          <w:color w:val="000000"/>
          <w:lang w:val="nl-NL"/>
        </w:rPr>
        <w:fldChar w:fldCharType="end"/>
      </w:r>
      <w:bookmarkEnd w:id="16"/>
    </w:p>
    <w:p w14:paraId="56A7F291" w14:textId="77777777" w:rsidR="003F64A2" w:rsidRPr="00423ED0" w:rsidRDefault="003F64A2" w:rsidP="003F64A2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Style w:val="Verborgentekst"/>
          <w:lang w:val="nl-NL"/>
        </w:rPr>
      </w:pPr>
      <w:bookmarkStart w:id="17" w:name="bwBijl_A_AP_NO_CD_HT_2"/>
      <w:r w:rsidRPr="00423ED0">
        <w:rPr>
          <w:rStyle w:val="Verborgentekst"/>
          <w:lang w:val="nl-NL"/>
        </w:rPr>
        <w:t>Neem de gegevens over uit de aankondiging</w:t>
      </w:r>
    </w:p>
    <w:bookmarkEnd w:id="17"/>
    <w:p w14:paraId="041191DA" w14:textId="77777777" w:rsidR="003F64A2" w:rsidRPr="00423ED0" w:rsidRDefault="003F64A2" w:rsidP="003F64A2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14:paraId="13F90D8C" w14:textId="4D5C0B29" w:rsidR="004A25F2" w:rsidRPr="00423ED0" w:rsidRDefault="003F64A2" w:rsidP="004A25F2">
      <w:pPr>
        <w:tabs>
          <w:tab w:val="left" w:pos="2098"/>
        </w:tabs>
        <w:rPr>
          <w:color w:val="000000"/>
          <w:lang w:val="nl-NL"/>
        </w:rPr>
      </w:pPr>
      <w:r w:rsidRPr="00423ED0">
        <w:rPr>
          <w:rFonts w:cs="Verdana"/>
          <w:color w:val="000000"/>
          <w:lang w:val="nl-NL"/>
        </w:rPr>
        <w:t>Contactpersoon:</w:t>
      </w:r>
      <w:r w:rsidR="004A25F2">
        <w:rPr>
          <w:rFonts w:cs="Verdana"/>
          <w:color w:val="000000"/>
          <w:lang w:val="nl-NL"/>
        </w:rPr>
        <w:t xml:space="preserve"> André Maters</w:t>
      </w:r>
      <w:r w:rsidRPr="00423ED0">
        <w:rPr>
          <w:rFonts w:cs="Verdana"/>
          <w:color w:val="000000"/>
          <w:lang w:val="nl-NL"/>
        </w:rPr>
        <w:t xml:space="preserve"> </w:t>
      </w:r>
      <w:r>
        <w:rPr>
          <w:rStyle w:val="Verborgentekst"/>
          <w:color w:val="000000"/>
          <w:lang w:val="nl-NL"/>
        </w:rPr>
        <w:t>André Maters</w:t>
      </w:r>
      <w:bookmarkStart w:id="18" w:name="bwBijl_A_AP_NO_CD_7"/>
      <w:r w:rsidR="004A25F2">
        <w:rPr>
          <w:rStyle w:val="Verborgentekst"/>
          <w:color w:val="000000"/>
          <w:lang w:val="nl-NL"/>
        </w:rPr>
        <w:t>André Maters</w:t>
      </w:r>
    </w:p>
    <w:p w14:paraId="54896337" w14:textId="77777777" w:rsidR="004A25F2" w:rsidRPr="004A25F2" w:rsidRDefault="004A25F2" w:rsidP="004A25F2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4A25F2">
        <w:rPr>
          <w:color w:val="000000"/>
          <w:lang w:val="nl-NL"/>
        </w:rPr>
        <w:t>Telefoonnummer:</w:t>
      </w:r>
      <w:r w:rsidRPr="004A25F2">
        <w:rPr>
          <w:color w:val="000000"/>
          <w:lang w:val="nl-NL"/>
        </w:rPr>
        <w:tab/>
        <w:t xml:space="preserve">+31 (0) </w:t>
      </w:r>
      <w:r w:rsidRPr="004A25F2">
        <w:rPr>
          <w:rFonts w:cs="Arial"/>
          <w:color w:val="000000"/>
          <w:lang w:val="nl-NL"/>
        </w:rPr>
        <w:t>+31 887 970 777</w:t>
      </w:r>
    </w:p>
    <w:p w14:paraId="35B00707" w14:textId="77777777" w:rsidR="004A25F2" w:rsidRPr="004A25F2" w:rsidRDefault="004A25F2" w:rsidP="004A25F2">
      <w:pPr>
        <w:tabs>
          <w:tab w:val="left" w:pos="2098"/>
        </w:tabs>
        <w:rPr>
          <w:rFonts w:cs="Verdana"/>
          <w:color w:val="000000"/>
          <w:lang w:val="nl-NL"/>
        </w:rPr>
      </w:pPr>
      <w:r w:rsidRPr="004A25F2">
        <w:rPr>
          <w:rFonts w:cs="Verdana"/>
          <w:color w:val="000000"/>
          <w:lang w:val="nl-NL"/>
        </w:rPr>
        <w:t>E-mail:</w:t>
      </w:r>
      <w:r w:rsidRPr="004A25F2">
        <w:rPr>
          <w:rFonts w:cs="Verdana"/>
          <w:color w:val="000000"/>
          <w:lang w:val="nl-NL"/>
        </w:rPr>
        <w:tab/>
        <w:t xml:space="preserve"> </w:t>
      </w:r>
      <w:r w:rsidRPr="004A25F2">
        <w:rPr>
          <w:rStyle w:val="Verborgentekst"/>
          <w:b w:val="0"/>
          <w:i w:val="0"/>
          <w:vanish w:val="0"/>
          <w:color w:val="000000"/>
          <w:lang w:val="nl-NL"/>
        </w:rPr>
        <w:t>n.v.t.</w:t>
      </w:r>
    </w:p>
    <w:p w14:paraId="5F10A87E" w14:textId="1C286F9F" w:rsidR="003F64A2" w:rsidRPr="004A25F2" w:rsidRDefault="003F64A2" w:rsidP="004A25F2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begin"/>
      </w:r>
      <w:r w:rsidRPr="004A25F2">
        <w:rPr>
          <w:rStyle w:val="Verborgentekst"/>
          <w:color w:val="000000"/>
          <w:lang w:val="nl-NL"/>
        </w:rPr>
        <w:instrText xml:space="preserve"> FORMTEXT </w:instrText>
      </w:r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 w:rsidRPr="004A25F2">
        <w:rPr>
          <w:rStyle w:val="Verborgentekst"/>
          <w:noProof/>
          <w:color w:val="000000"/>
          <w:lang w:val="nl-NL"/>
        </w:rPr>
        <w:t>&lt;Vul telefoonnummer in&gt;</w:t>
      </w:r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  <w:bookmarkEnd w:id="18"/>
      <w:r w:rsidRPr="00423ED0">
        <w:rPr>
          <w:rFonts w:cs="Verdana"/>
          <w:color w:val="000000"/>
          <w:lang w:val="de-DE"/>
        </w:rPr>
        <w:tab/>
        <w:t xml:space="preserve"> </w:t>
      </w:r>
      <w:bookmarkStart w:id="19" w:name="bwBijl_A_AP_NO_CD_8"/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begin"/>
      </w:r>
      <w:r w:rsidRPr="00423ED0">
        <w:rPr>
          <w:rStyle w:val="Verborgentekst"/>
          <w:color w:val="000000"/>
          <w:lang w:val="de-DE"/>
        </w:rPr>
        <w:instrText xml:space="preserve"> FORMTEXT </w:instrText>
      </w:r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 w:rsidRPr="00423ED0">
        <w:rPr>
          <w:rStyle w:val="Verborgentekst"/>
          <w:noProof/>
          <w:color w:val="000000"/>
          <w:lang w:val="de-DE"/>
        </w:rPr>
        <w:t>&lt;Vul e-mailadres in&gt;</w:t>
      </w:r>
      <w:r w:rsidRPr="00423ED0"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  <w:bookmarkEnd w:id="19"/>
    </w:p>
    <w:p w14:paraId="1D1CC1AB" w14:textId="77777777" w:rsidR="003F64A2" w:rsidRPr="00423ED0" w:rsidRDefault="003F64A2" w:rsidP="003F64A2">
      <w:pPr>
        <w:spacing w:line="260" w:lineRule="atLeast"/>
        <w:ind w:left="1418"/>
        <w:rPr>
          <w:rFonts w:cs="Verdana"/>
          <w:color w:val="000000"/>
          <w:lang w:val="de-DE"/>
        </w:rPr>
      </w:pPr>
    </w:p>
    <w:p w14:paraId="733E7311" w14:textId="77777777" w:rsidR="003F64A2" w:rsidRPr="00423ED0" w:rsidRDefault="003F64A2" w:rsidP="003F64A2">
      <w:pPr>
        <w:numPr>
          <w:ilvl w:val="0"/>
          <w:numId w:val="33"/>
        </w:numPr>
        <w:ind w:left="0" w:firstLine="0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 xml:space="preserve">Gegevens gegadigde: </w:t>
      </w:r>
      <w:r w:rsidRPr="00423ED0">
        <w:rPr>
          <w:rStyle w:val="Verborgentekst"/>
          <w:color w:val="000000"/>
          <w:lang w:val="nl-NL"/>
        </w:rPr>
        <w:t>(in te vullen door de gegadigde, niet zijnde een combinatie)</w:t>
      </w:r>
    </w:p>
    <w:p w14:paraId="3DD14AFD" w14:textId="77777777" w:rsidR="003F64A2" w:rsidRPr="00423ED0" w:rsidRDefault="003F64A2" w:rsidP="003F64A2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3F64A2" w:rsidRPr="00423ED0" w14:paraId="563DF7AD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079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D26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55BA2E53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EC4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3A6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2280E760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0C47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FBC" w14:textId="77777777" w:rsidR="003F64A2" w:rsidRPr="00423ED0" w:rsidRDefault="003F64A2" w:rsidP="004E0FCE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3F64A2" w:rsidRPr="00423ED0" w14:paraId="3AD157CF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0CD1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7795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476A4A03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162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6A2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1ED7E519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21AA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906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1DBBECE7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25C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8B0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0BAA35E4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226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98B" w14:textId="77777777" w:rsidR="003F64A2" w:rsidRPr="00423ED0" w:rsidRDefault="003F64A2" w:rsidP="004E0FCE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3F64A2" w:rsidRPr="004A25F2" w14:paraId="4956EC98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EBE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A5E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13FE0EF2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1E5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D65" w14:textId="77777777" w:rsidR="003F64A2" w:rsidRPr="00423ED0" w:rsidRDefault="003F64A2" w:rsidP="004E0FCE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3F64A2" w:rsidRPr="00423ED0" w14:paraId="30892ED5" w14:textId="77777777" w:rsidTr="004E0FC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16A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6F6" w14:textId="77777777" w:rsidR="003F64A2" w:rsidRPr="00423ED0" w:rsidRDefault="003F64A2" w:rsidP="004E0FCE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19D677C6" w14:textId="77777777" w:rsidR="003F64A2" w:rsidRPr="00423ED0" w:rsidRDefault="003F64A2" w:rsidP="003F64A2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53BDAAF7" w14:textId="77777777" w:rsidR="003F64A2" w:rsidRPr="00423ED0" w:rsidRDefault="003F64A2" w:rsidP="003F64A2">
      <w:pPr>
        <w:numPr>
          <w:ilvl w:val="0"/>
          <w:numId w:val="33"/>
        </w:numPr>
        <w:suppressAutoHyphens/>
        <w:spacing w:line="240" w:lineRule="exact"/>
        <w:ind w:left="0" w:firstLine="0"/>
        <w:rPr>
          <w:rFonts w:cs="Verdana"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2E549CE0" w14:textId="77777777" w:rsidR="003F64A2" w:rsidRPr="00423ED0" w:rsidRDefault="003F64A2" w:rsidP="003F64A2">
      <w:pPr>
        <w:rPr>
          <w:rFonts w:cs="V&amp;W Syntax (Adobe)"/>
          <w:color w:val="000000"/>
          <w:lang w:val="nl-NL"/>
        </w:rPr>
      </w:pPr>
      <w:r w:rsidRPr="00423ED0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7F12FA5D" w14:textId="77777777" w:rsidR="003F64A2" w:rsidRPr="00423ED0" w:rsidRDefault="003F64A2" w:rsidP="003F64A2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3F64A2" w:rsidRPr="00423ED0" w14:paraId="7C42E97A" w14:textId="77777777" w:rsidTr="004E0FCE">
        <w:trPr>
          <w:jc w:val="right"/>
        </w:trPr>
        <w:tc>
          <w:tcPr>
            <w:tcW w:w="2127" w:type="dxa"/>
          </w:tcPr>
          <w:p w14:paraId="161BBC72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14:paraId="4119223A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678EB863" w14:textId="77777777" w:rsidTr="004E0FCE">
        <w:trPr>
          <w:jc w:val="right"/>
        </w:trPr>
        <w:tc>
          <w:tcPr>
            <w:tcW w:w="2127" w:type="dxa"/>
          </w:tcPr>
          <w:p w14:paraId="2E03E86E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14:paraId="66F88838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20B352BD" w14:textId="77777777" w:rsidTr="004E0FCE">
        <w:trPr>
          <w:jc w:val="right"/>
        </w:trPr>
        <w:tc>
          <w:tcPr>
            <w:tcW w:w="2127" w:type="dxa"/>
          </w:tcPr>
          <w:p w14:paraId="6944AB51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0A6D3E36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14:paraId="1BF853CB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3C4D7493" w14:textId="77777777" w:rsidTr="004E0FCE">
        <w:trPr>
          <w:jc w:val="right"/>
        </w:trPr>
        <w:tc>
          <w:tcPr>
            <w:tcW w:w="2127" w:type="dxa"/>
          </w:tcPr>
          <w:p w14:paraId="1A79D4C9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14:paraId="4EE4D85E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38898D9C" w14:textId="77777777" w:rsidTr="004E0FCE">
        <w:trPr>
          <w:jc w:val="right"/>
        </w:trPr>
        <w:tc>
          <w:tcPr>
            <w:tcW w:w="2127" w:type="dxa"/>
          </w:tcPr>
          <w:p w14:paraId="027E10DC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14:paraId="39597927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1A5FD656" w14:textId="77777777" w:rsidTr="004E0FCE">
        <w:trPr>
          <w:jc w:val="right"/>
        </w:trPr>
        <w:tc>
          <w:tcPr>
            <w:tcW w:w="2127" w:type="dxa"/>
          </w:tcPr>
          <w:p w14:paraId="100A6C3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14:paraId="7AE766CE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3B27BF5C" w14:textId="77777777" w:rsidTr="004E0FCE">
        <w:trPr>
          <w:jc w:val="right"/>
        </w:trPr>
        <w:tc>
          <w:tcPr>
            <w:tcW w:w="2127" w:type="dxa"/>
          </w:tcPr>
          <w:p w14:paraId="69AE717D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14:paraId="6444B6DA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F64A2" w:rsidRPr="00423ED0" w14:paraId="206BDF80" w14:textId="77777777" w:rsidTr="004E0FCE">
        <w:trPr>
          <w:trHeight w:val="70"/>
          <w:jc w:val="right"/>
        </w:trPr>
        <w:tc>
          <w:tcPr>
            <w:tcW w:w="2127" w:type="dxa"/>
          </w:tcPr>
          <w:p w14:paraId="7EE4F10D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30008E9D" w14:textId="77777777" w:rsidR="003F64A2" w:rsidRPr="00423ED0" w:rsidRDefault="003F64A2" w:rsidP="004E0FC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6569E965" w14:textId="77777777" w:rsidR="003F64A2" w:rsidRPr="00423ED0" w:rsidRDefault="003F64A2" w:rsidP="003F64A2">
      <w:pPr>
        <w:rPr>
          <w:rFonts w:cs="Verdana"/>
          <w:color w:val="000000"/>
          <w:lang w:val="nl-NL"/>
        </w:rPr>
      </w:pPr>
    </w:p>
    <w:p w14:paraId="2B2BB4DD" w14:textId="77777777" w:rsidR="003F64A2" w:rsidRPr="00423ED0" w:rsidRDefault="003F64A2" w:rsidP="003F64A2">
      <w:pPr>
        <w:rPr>
          <w:rFonts w:cs="Verdana"/>
          <w:color w:val="000000"/>
          <w:lang w:val="nl-NL"/>
        </w:rPr>
      </w:pPr>
      <w:r w:rsidRPr="00423ED0">
        <w:rPr>
          <w:rFonts w:cs="Verdana"/>
          <w:color w:val="000000"/>
          <w:lang w:val="nl-NL"/>
        </w:rPr>
        <w:t>Vul de tabel aan indien nodig.</w:t>
      </w:r>
    </w:p>
    <w:p w14:paraId="46C64EB6" w14:textId="77777777" w:rsidR="003F64A2" w:rsidRPr="00423ED0" w:rsidRDefault="003F64A2" w:rsidP="003F64A2">
      <w:pPr>
        <w:rPr>
          <w:rFonts w:cs="Verdana"/>
          <w:color w:val="000000"/>
          <w:lang w:val="nl-NL"/>
        </w:rPr>
      </w:pPr>
    </w:p>
    <w:p w14:paraId="40C68072" w14:textId="77777777" w:rsidR="003F64A2" w:rsidRPr="00423ED0" w:rsidRDefault="003F64A2" w:rsidP="003F64A2">
      <w:pPr>
        <w:suppressAutoHyphens/>
        <w:rPr>
          <w:rFonts w:cs="Verdana"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1A3A7793" w14:textId="77777777" w:rsidR="003F64A2" w:rsidRPr="00423ED0" w:rsidRDefault="003F64A2" w:rsidP="003F64A2">
      <w:pPr>
        <w:rPr>
          <w:rFonts w:cs="Verdana"/>
          <w:color w:val="000000"/>
          <w:lang w:val="nl-NL"/>
        </w:rPr>
      </w:pPr>
    </w:p>
    <w:p w14:paraId="5009F3EE" w14:textId="77777777" w:rsidR="003F64A2" w:rsidRPr="00423ED0" w:rsidRDefault="003F64A2" w:rsidP="003F64A2">
      <w:pPr>
        <w:rPr>
          <w:rFonts w:cs="Verdana"/>
          <w:b/>
          <w:bCs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>Onderneming 1 / PENVOERDER</w:t>
      </w:r>
    </w:p>
    <w:p w14:paraId="28DFCDC6" w14:textId="77777777" w:rsidR="003F64A2" w:rsidRPr="00423ED0" w:rsidRDefault="003F64A2" w:rsidP="003F64A2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F64A2" w:rsidRPr="00423ED0" w14:paraId="12ADB2CC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F661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BBA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78A37DC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6BD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734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7E7EACF5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82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72E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30C52108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D9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81A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06DA4BCF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39B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0A9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34213A8B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3C6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003E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265BF7A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AF40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267" w14:textId="77777777" w:rsidR="003F64A2" w:rsidRPr="00423ED0" w:rsidRDefault="003F64A2" w:rsidP="004E0FC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3F64A2" w:rsidRPr="004A25F2" w14:paraId="4FE9365C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ECB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28F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F4E20EA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C2B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01CF" w14:textId="77777777" w:rsidR="003F64A2" w:rsidRPr="00423ED0" w:rsidRDefault="003F64A2" w:rsidP="004E0FCE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3F64A2" w:rsidRPr="00423ED0" w14:paraId="1BF0CE66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8C1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64D" w14:textId="77777777" w:rsidR="003F64A2" w:rsidRPr="00423ED0" w:rsidRDefault="003F64A2" w:rsidP="004E0FCE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02ACD71" w14:textId="77777777" w:rsidR="003F64A2" w:rsidRPr="00423ED0" w:rsidRDefault="003F64A2" w:rsidP="003F64A2">
      <w:pPr>
        <w:ind w:left="1418"/>
        <w:rPr>
          <w:rFonts w:cs="Verdana"/>
          <w:color w:val="000000"/>
          <w:lang w:val="nl-NL"/>
        </w:rPr>
      </w:pPr>
    </w:p>
    <w:p w14:paraId="051805E0" w14:textId="77777777" w:rsidR="003F64A2" w:rsidRPr="00423ED0" w:rsidRDefault="003F64A2" w:rsidP="003F64A2">
      <w:pPr>
        <w:rPr>
          <w:rFonts w:cs="Verdana"/>
          <w:b/>
          <w:bCs/>
          <w:color w:val="000000"/>
          <w:lang w:val="nl-NL"/>
        </w:rPr>
      </w:pPr>
      <w:r w:rsidRPr="00423ED0">
        <w:rPr>
          <w:rFonts w:cs="Verdana"/>
          <w:b/>
          <w:bCs/>
          <w:color w:val="000000"/>
          <w:lang w:val="nl-NL"/>
        </w:rPr>
        <w:t>Onderneming 2</w:t>
      </w:r>
    </w:p>
    <w:p w14:paraId="05A62118" w14:textId="77777777" w:rsidR="003F64A2" w:rsidRPr="00423ED0" w:rsidRDefault="003F64A2" w:rsidP="003F64A2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F64A2" w:rsidRPr="00423ED0" w14:paraId="7D052E66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8D7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FD6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2150EA01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EF5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93D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BAA5CA1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11F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40C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61D6987A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863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705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722D5D39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C1D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534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1B127DAD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723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150E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15E93B03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032E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D16D" w14:textId="77777777" w:rsidR="003F64A2" w:rsidRPr="00423ED0" w:rsidRDefault="003F64A2" w:rsidP="004E0FC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3F64A2" w:rsidRPr="004A25F2" w14:paraId="53E21C84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9199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434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65F40E33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D4B0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2A84" w14:textId="77777777" w:rsidR="003F64A2" w:rsidRPr="00423ED0" w:rsidRDefault="003F64A2" w:rsidP="004E0FCE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3F64A2" w:rsidRPr="00423ED0" w14:paraId="5B380338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B4B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440" w14:textId="77777777" w:rsidR="003F64A2" w:rsidRPr="00423ED0" w:rsidRDefault="003F64A2" w:rsidP="004E0FCE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EE06F7C" w14:textId="77777777" w:rsidR="003F64A2" w:rsidRPr="00423ED0" w:rsidRDefault="003F64A2" w:rsidP="003F64A2">
      <w:pPr>
        <w:rPr>
          <w:rFonts w:cs="Verdana"/>
          <w:b/>
          <w:bCs/>
          <w:color w:val="000000"/>
          <w:lang w:val="nl-NL"/>
        </w:rPr>
      </w:pPr>
      <w:r w:rsidRPr="00423ED0">
        <w:rPr>
          <w:rFonts w:cs="Verdana"/>
          <w:color w:val="000000"/>
          <w:lang w:val="nl-NL"/>
        </w:rPr>
        <w:br/>
      </w:r>
      <w:r w:rsidRPr="00423ED0">
        <w:rPr>
          <w:rFonts w:cs="Verdana"/>
          <w:b/>
          <w:bCs/>
          <w:color w:val="000000"/>
          <w:lang w:val="nl-NL"/>
        </w:rPr>
        <w:t>Onderneming 3</w:t>
      </w:r>
    </w:p>
    <w:p w14:paraId="5321B05A" w14:textId="77777777" w:rsidR="003F64A2" w:rsidRPr="00423ED0" w:rsidRDefault="003F64A2" w:rsidP="003F64A2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3F64A2" w:rsidRPr="00423ED0" w14:paraId="43A70D96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166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4B0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59EC345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1AC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00C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3D0E145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205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F7E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774CEF27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E82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ADEB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2DD6AC0A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A2C1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C0F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420951B7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C524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0D2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1739787F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2C2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F0B" w14:textId="77777777" w:rsidR="003F64A2" w:rsidRPr="00423ED0" w:rsidRDefault="003F64A2" w:rsidP="004E0FC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3F64A2" w:rsidRPr="004A25F2" w14:paraId="4FC2BDCC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F44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423ED0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FFC" w14:textId="77777777" w:rsidR="003F64A2" w:rsidRPr="00423ED0" w:rsidRDefault="003F64A2" w:rsidP="004E0FC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F64A2" w:rsidRPr="00423ED0" w14:paraId="52BD19D4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207C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C08" w14:textId="77777777" w:rsidR="003F64A2" w:rsidRPr="00423ED0" w:rsidRDefault="003F64A2" w:rsidP="004E0FCE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3F64A2" w:rsidRPr="00423ED0" w14:paraId="3C180D90" w14:textId="77777777" w:rsidTr="004E0FC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B93" w14:textId="77777777" w:rsidR="003F64A2" w:rsidRPr="00423ED0" w:rsidRDefault="003F64A2" w:rsidP="004E0FC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23ED0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CE9" w14:textId="77777777" w:rsidR="003F64A2" w:rsidRPr="00423ED0" w:rsidRDefault="003F64A2" w:rsidP="004E0FCE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423ED0">
              <w:rPr>
                <w:color w:val="000000"/>
                <w:lang w:val="nl-NL"/>
              </w:rPr>
              <w:tab/>
            </w:r>
            <w:r w:rsidRPr="00423ED0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1CD1BC4" w14:textId="77777777" w:rsidR="003F64A2" w:rsidRPr="00423ED0" w:rsidRDefault="003F64A2" w:rsidP="003F64A2">
      <w:pPr>
        <w:rPr>
          <w:rFonts w:cs="Verdana"/>
          <w:b/>
          <w:color w:val="000000"/>
          <w:lang w:val="nl-NL"/>
        </w:rPr>
      </w:pPr>
    </w:p>
    <w:bookmarkEnd w:id="5"/>
    <w:p w14:paraId="6959979A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E0F4" w14:textId="77777777" w:rsidR="003F64A2" w:rsidRDefault="003F64A2" w:rsidP="0088501B">
      <w:r>
        <w:separator/>
      </w:r>
    </w:p>
  </w:endnote>
  <w:endnote w:type="continuationSeparator" w:id="0">
    <w:p w14:paraId="3D4FF30E" w14:textId="77777777" w:rsidR="003F64A2" w:rsidRDefault="003F64A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3E7B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D215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A6C6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E3753" w14:textId="77777777" w:rsidR="003F64A2" w:rsidRDefault="003F64A2" w:rsidP="0088501B">
      <w:r>
        <w:separator/>
      </w:r>
    </w:p>
  </w:footnote>
  <w:footnote w:type="continuationSeparator" w:id="0">
    <w:p w14:paraId="191F03D8" w14:textId="77777777" w:rsidR="003F64A2" w:rsidRDefault="003F64A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C97B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A742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522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1036083597">
    <w:abstractNumId w:val="9"/>
  </w:num>
  <w:num w:numId="2" w16cid:durableId="1486162854">
    <w:abstractNumId w:val="11"/>
  </w:num>
  <w:num w:numId="3" w16cid:durableId="1517840126">
    <w:abstractNumId w:val="29"/>
  </w:num>
  <w:num w:numId="4" w16cid:durableId="3435295">
    <w:abstractNumId w:val="10"/>
  </w:num>
  <w:num w:numId="5" w16cid:durableId="321662120">
    <w:abstractNumId w:val="17"/>
  </w:num>
  <w:num w:numId="6" w16cid:durableId="2081176911">
    <w:abstractNumId w:val="20"/>
  </w:num>
  <w:num w:numId="7" w16cid:durableId="454711463">
    <w:abstractNumId w:val="2"/>
  </w:num>
  <w:num w:numId="8" w16cid:durableId="203910726">
    <w:abstractNumId w:val="1"/>
  </w:num>
  <w:num w:numId="9" w16cid:durableId="1573158138">
    <w:abstractNumId w:val="0"/>
  </w:num>
  <w:num w:numId="10" w16cid:durableId="549222955">
    <w:abstractNumId w:val="7"/>
  </w:num>
  <w:num w:numId="11" w16cid:durableId="1320109951">
    <w:abstractNumId w:val="5"/>
  </w:num>
  <w:num w:numId="12" w16cid:durableId="577595639">
    <w:abstractNumId w:val="5"/>
  </w:num>
  <w:num w:numId="13" w16cid:durableId="1473794184">
    <w:abstractNumId w:val="30"/>
  </w:num>
  <w:num w:numId="14" w16cid:durableId="2090734622">
    <w:abstractNumId w:val="3"/>
  </w:num>
  <w:num w:numId="15" w16cid:durableId="1044673768">
    <w:abstractNumId w:val="18"/>
  </w:num>
  <w:num w:numId="16" w16cid:durableId="1969703990">
    <w:abstractNumId w:val="24"/>
  </w:num>
  <w:num w:numId="17" w16cid:durableId="1844926996">
    <w:abstractNumId w:val="8"/>
  </w:num>
  <w:num w:numId="18" w16cid:durableId="645087525">
    <w:abstractNumId w:val="21"/>
  </w:num>
  <w:num w:numId="19" w16cid:durableId="1758213066">
    <w:abstractNumId w:val="31"/>
  </w:num>
  <w:num w:numId="20" w16cid:durableId="1697996658">
    <w:abstractNumId w:val="12"/>
  </w:num>
  <w:num w:numId="21" w16cid:durableId="770659568">
    <w:abstractNumId w:val="23"/>
  </w:num>
  <w:num w:numId="22" w16cid:durableId="1567110855">
    <w:abstractNumId w:val="26"/>
  </w:num>
  <w:num w:numId="23" w16cid:durableId="1910917409">
    <w:abstractNumId w:val="19"/>
  </w:num>
  <w:num w:numId="24" w16cid:durableId="1593247229">
    <w:abstractNumId w:val="28"/>
  </w:num>
  <w:num w:numId="25" w16cid:durableId="1791246905">
    <w:abstractNumId w:val="27"/>
  </w:num>
  <w:num w:numId="26" w16cid:durableId="1217476592">
    <w:abstractNumId w:val="6"/>
  </w:num>
  <w:num w:numId="27" w16cid:durableId="137966976">
    <w:abstractNumId w:val="16"/>
  </w:num>
  <w:num w:numId="28" w16cid:durableId="2009365485">
    <w:abstractNumId w:val="22"/>
  </w:num>
  <w:num w:numId="29" w16cid:durableId="1413090638">
    <w:abstractNumId w:val="4"/>
  </w:num>
  <w:num w:numId="30" w16cid:durableId="446779400">
    <w:abstractNumId w:val="13"/>
  </w:num>
  <w:num w:numId="31" w16cid:durableId="1473592455">
    <w:abstractNumId w:val="25"/>
  </w:num>
  <w:num w:numId="32" w16cid:durableId="1544370388">
    <w:abstractNumId w:val="15"/>
  </w:num>
  <w:num w:numId="33" w16cid:durableId="426997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A2"/>
    <w:rsid w:val="00043163"/>
    <w:rsid w:val="00056D70"/>
    <w:rsid w:val="000B3F94"/>
    <w:rsid w:val="000E1F3B"/>
    <w:rsid w:val="000E417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4A2"/>
    <w:rsid w:val="003F6EDB"/>
    <w:rsid w:val="0040142D"/>
    <w:rsid w:val="0040571B"/>
    <w:rsid w:val="00450447"/>
    <w:rsid w:val="004A25F2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A75DD"/>
    <w:rsid w:val="009C5CF5"/>
    <w:rsid w:val="00A32591"/>
    <w:rsid w:val="00A77ABF"/>
    <w:rsid w:val="00A863E9"/>
    <w:rsid w:val="00B022C4"/>
    <w:rsid w:val="00B33E66"/>
    <w:rsid w:val="00B559E9"/>
    <w:rsid w:val="00B72222"/>
    <w:rsid w:val="00B80650"/>
    <w:rsid w:val="00C36FAA"/>
    <w:rsid w:val="00C40B33"/>
    <w:rsid w:val="00C71133"/>
    <w:rsid w:val="00CA55CC"/>
    <w:rsid w:val="00CB3317"/>
    <w:rsid w:val="00DA3555"/>
    <w:rsid w:val="00E456EE"/>
    <w:rsid w:val="00ED7AB9"/>
    <w:rsid w:val="00EE5BBE"/>
    <w:rsid w:val="00F65492"/>
    <w:rsid w:val="00F8203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DF621"/>
  <w15:chartTrackingRefBased/>
  <w15:docId w15:val="{14A08759-FF99-43B7-8FB4-ED81B463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3F64A2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3F64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3F64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3F64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3F64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3F64A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F64A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F64A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F64A2"/>
    <w:rPr>
      <w:rFonts w:eastAsiaTheme="majorEastAsia" w:cstheme="majorBidi"/>
      <w:color w:val="272727" w:themeColor="text1" w:themeTint="D8"/>
    </w:rPr>
  </w:style>
  <w:style w:type="character" w:customStyle="1" w:styleId="referentiegegevens">
    <w:name w:val="referentiegegevens"/>
    <w:basedOn w:val="Standaardalinea-lettertype"/>
    <w:rsid w:val="003F64A2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64A2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64A2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64A2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3F64A2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3F64A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3F64A2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64A2"/>
    <w:rPr>
      <w:rFonts w:ascii="Verdana" w:eastAsia="Times New Roman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798FF7DBBD846B4ABFE3B9604503EF53" ma:contentTypeVersion="21" ma:contentTypeDescription="Een nieuw document maken." ma:contentTypeScope="" ma:versionID="9ddb43c38bf13fd9ad55062f4c8e425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bae94c91-332f-460d-9f1b-00644f4676d7" targetNamespace="http://schemas.microsoft.com/office/2006/metadata/properties" ma:root="true" ma:fieldsID="5bd7aa956f97af711622f2cb4b4a60ce" ns1:_="" ns2:_="" ns3:_="">
    <xsd:import namespace="http://schemas.microsoft.com/sharepoint/v3"/>
    <xsd:import namespace="cb665cb2-4c1b-4338-95f1-4dd7cd771ce0"/>
    <xsd:import namespace="bae94c91-332f-460d-9f1b-00644f4676d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6d6806-1096-41df-a5e3-5d0120d6b389}" ma:internalName="TaxCatchAll" ma:readOnly="false" ma:showField="CatchAllData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106d6806-1096-41df-a5e3-5d0120d6b389}" ma:internalName="TaxCatchAllLabel" ma:readOnly="true" ma:showField="CatchAllDataLabel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94c91-332f-460d-9f1b-00644f4676d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bae94c91-332f-460d-9f1b-00644f4676d7">CON00-595071304-363</_dlc_DocId>
    <TaxCatchAll xmlns="cb665cb2-4c1b-4338-95f1-4dd7cd771ce0">
      <Value>3</Value>
    </TaxCatchAll>
    <_dlc_DocIdUrl xmlns="bae94c91-332f-460d-9f1b-00644f4676d7">
      <Url>https://connect.sp02.rws.nl/sites/con0000524/_layouts/15/DocIdRedir.aspx?ID=CON00-595071304-363</Url>
      <Description>CON00-595071304-363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99ECE5DF-BC94-42D4-8823-237A1C1A93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C3AB27-C441-4BE1-B79D-17ED50194C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FEF29E-F602-4F0F-8C91-2F8AAD937A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3888D-D8B4-4F9E-AA7C-721C40D78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bae94c91-332f-460d-9f1b-00644f4676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7C2170-0D08-4790-AB8F-737FF614C1A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sharepoint/v3"/>
    <ds:schemaRef ds:uri="http://schemas.openxmlformats.org/package/2006/metadata/core-properties"/>
    <ds:schemaRef ds:uri="bae94c91-332f-460d-9f1b-00644f4676d7"/>
    <ds:schemaRef ds:uri="http://purl.org/dc/terms/"/>
    <ds:schemaRef ds:uri="cb665cb2-4c1b-4338-95f1-4dd7cd771ce0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Verschuur, Karlijn (RWS PPO)</dc:creator>
  <cp:keywords/>
  <dc:description/>
  <cp:lastModifiedBy>Verschuur, Karlijn (RWS PPO)</cp:lastModifiedBy>
  <cp:revision>2</cp:revision>
  <dcterms:created xsi:type="dcterms:W3CDTF">2025-12-18T10:10:00Z</dcterms:created>
  <dcterms:modified xsi:type="dcterms:W3CDTF">2025-12-18T13:40:00Z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0x0101006D56A7865C58A149A83C55730CE7EA1800798FF7DBBD846B4ABFE3B9604503EF53</vt:lpwstr>
  </property>
  <property fmtid="{D5CDD505-2E9C-101B-9397-08002B2CF9AE}" pid="3" name="_dlc_DocIdItemGuid">
    <vt:lpwstr>85b8917a-6749-4dd0-bb6c-605c51104ecc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/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</Properties>
</file>